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DF7" w:rsidRPr="00453DF7" w:rsidRDefault="00453DF7" w:rsidP="00453DF7">
      <w:pPr>
        <w:tabs>
          <w:tab w:val="left" w:pos="7797"/>
        </w:tabs>
        <w:ind w:left="4536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453DF7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Приложение № 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3</w:t>
      </w:r>
    </w:p>
    <w:p w:rsidR="00D45369" w:rsidRPr="00AB2B32" w:rsidRDefault="00453DF7" w:rsidP="00D45369">
      <w:pPr>
        <w:pStyle w:val="a4"/>
        <w:shd w:val="clear" w:color="auto" w:fill="auto"/>
        <w:spacing w:before="0" w:after="0" w:line="240" w:lineRule="auto"/>
        <w:ind w:left="4536" w:firstLine="0"/>
        <w:jc w:val="left"/>
        <w:rPr>
          <w:sz w:val="28"/>
          <w:szCs w:val="28"/>
        </w:rPr>
      </w:pPr>
      <w:r w:rsidRPr="00453DF7">
        <w:rPr>
          <w:sz w:val="28"/>
          <w:szCs w:val="28"/>
        </w:rPr>
        <w:t xml:space="preserve">к </w:t>
      </w:r>
      <w:r w:rsidR="00D45369" w:rsidRPr="00AB2B32">
        <w:rPr>
          <w:sz w:val="28"/>
          <w:szCs w:val="28"/>
        </w:rPr>
        <w:t>Инструкции</w:t>
      </w:r>
      <w:r w:rsidR="00D45369">
        <w:rPr>
          <w:sz w:val="28"/>
          <w:szCs w:val="28"/>
        </w:rPr>
        <w:t xml:space="preserve"> </w:t>
      </w:r>
      <w:r w:rsidR="00D45369" w:rsidRPr="00AB2B32">
        <w:rPr>
          <w:sz w:val="28"/>
          <w:szCs w:val="28"/>
        </w:rPr>
        <w:t xml:space="preserve">о порядке рассмотрения обращений граждан в администрации </w:t>
      </w:r>
      <w:r w:rsidR="000A7F5E" w:rsidRPr="000A7F5E">
        <w:rPr>
          <w:sz w:val="28"/>
          <w:szCs w:val="28"/>
        </w:rPr>
        <w:t>Советского сельского поселения Новокубанского района</w:t>
      </w:r>
    </w:p>
    <w:p w:rsidR="003F65B8" w:rsidRDefault="003F65B8" w:rsidP="00453D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7C25" w:rsidRPr="00D57C25" w:rsidRDefault="00D57C25" w:rsidP="00D57C25">
      <w:pPr>
        <w:pStyle w:val="a4"/>
        <w:spacing w:after="0"/>
        <w:ind w:firstLine="0"/>
        <w:rPr>
          <w:b/>
          <w:sz w:val="28"/>
          <w:szCs w:val="28"/>
        </w:rPr>
      </w:pPr>
      <w:r w:rsidRPr="00D57C25">
        <w:rPr>
          <w:b/>
          <w:sz w:val="28"/>
          <w:szCs w:val="28"/>
        </w:rPr>
        <w:t>ФОРМА АКТА</w:t>
      </w:r>
      <w:r w:rsidRPr="00D57C25">
        <w:rPr>
          <w:b/>
          <w:sz w:val="28"/>
          <w:szCs w:val="28"/>
        </w:rPr>
        <w:br/>
      </w:r>
    </w:p>
    <w:p w:rsidR="00453DF7" w:rsidRPr="00EE3825" w:rsidRDefault="00453DF7" w:rsidP="00453D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825">
        <w:rPr>
          <w:rFonts w:ascii="Times New Roman" w:hAnsi="Times New Roman" w:cs="Times New Roman"/>
          <w:b/>
          <w:sz w:val="28"/>
          <w:szCs w:val="28"/>
        </w:rPr>
        <w:t>АКТ  № ______</w:t>
      </w:r>
    </w:p>
    <w:p w:rsidR="00453DF7" w:rsidRPr="00453DF7" w:rsidRDefault="00453DF7" w:rsidP="00453D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DF7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наличии приложений к обращению, не являющихся подтверждением изложенных в нем доводов</w:t>
      </w:r>
    </w:p>
    <w:p w:rsidR="00453DF7" w:rsidRPr="00652052" w:rsidRDefault="00453DF7" w:rsidP="00453DF7">
      <w:pPr>
        <w:jc w:val="center"/>
        <w:rPr>
          <w:rFonts w:ascii="Times New Roman" w:hAnsi="Times New Roman" w:cs="Times New Roman"/>
          <w:sz w:val="28"/>
          <w:szCs w:val="28"/>
        </w:rPr>
      </w:pPr>
      <w:r w:rsidRPr="00652052">
        <w:rPr>
          <w:rFonts w:ascii="Times New Roman" w:hAnsi="Times New Roman" w:cs="Times New Roman"/>
          <w:sz w:val="28"/>
          <w:szCs w:val="28"/>
        </w:rPr>
        <w:t>от «____»___________20__г.</w:t>
      </w:r>
    </w:p>
    <w:p w:rsidR="00EE3825" w:rsidRPr="00AB2B32" w:rsidRDefault="00EE3825" w:rsidP="00EE382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Комиссия в составе</w:t>
      </w:r>
      <w:r>
        <w:rPr>
          <w:rFonts w:ascii="Times New Roman" w:hAnsi="Times New Roman" w:cs="Times New Roman"/>
          <w:sz w:val="28"/>
          <w:szCs w:val="28"/>
        </w:rPr>
        <w:t>: ________________</w:t>
      </w:r>
      <w:r w:rsidRPr="00AB2B32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EE3825" w:rsidRPr="00AB2B32" w:rsidRDefault="00EE3825" w:rsidP="00EE3825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E3825" w:rsidRPr="00257AA8" w:rsidRDefault="00EE3825" w:rsidP="00EE3825">
      <w:pPr>
        <w:jc w:val="center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57AA8">
        <w:rPr>
          <w:rFonts w:ascii="Times New Roman" w:hAnsi="Times New Roman" w:cs="Times New Roman"/>
          <w:sz w:val="22"/>
          <w:szCs w:val="28"/>
        </w:rPr>
        <w:t>фамилия, инициалы, должности лиц, составивших акт)</w:t>
      </w:r>
    </w:p>
    <w:p w:rsidR="00EE3825" w:rsidRPr="00AB2B32" w:rsidRDefault="00EE3825" w:rsidP="00EE3825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составила настоящий акт о нижеследующем:____________________________</w:t>
      </w:r>
    </w:p>
    <w:p w:rsidR="00EE3825" w:rsidRPr="00257AA8" w:rsidRDefault="00EE3825" w:rsidP="00EE3825">
      <w:pPr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AB2B32">
        <w:rPr>
          <w:rFonts w:ascii="Times New Roman" w:hAnsi="Times New Roman" w:cs="Times New Roman"/>
          <w:sz w:val="28"/>
          <w:szCs w:val="28"/>
        </w:rPr>
        <w:t>(</w:t>
      </w:r>
      <w:r w:rsidRPr="00257AA8">
        <w:rPr>
          <w:rFonts w:ascii="Times New Roman" w:hAnsi="Times New Roman" w:cs="Times New Roman"/>
          <w:sz w:val="22"/>
          <w:szCs w:val="28"/>
        </w:rPr>
        <w:t>число, месяц, год)</w:t>
      </w:r>
    </w:p>
    <w:p w:rsidR="00EE3825" w:rsidRDefault="00EE3825" w:rsidP="00EE3825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="000A7F5E" w:rsidRPr="000A7F5E">
        <w:rPr>
          <w:rFonts w:ascii="Times New Roman" w:hAnsi="Times New Roman" w:cs="Times New Roman"/>
          <w:sz w:val="28"/>
          <w:szCs w:val="28"/>
        </w:rPr>
        <w:t xml:space="preserve">Советского сельского поселения Новокубанского района </w:t>
      </w:r>
      <w:bookmarkStart w:id="0" w:name="_GoBack"/>
      <w:bookmarkEnd w:id="0"/>
      <w:r w:rsidRPr="00AB2B32">
        <w:rPr>
          <w:rFonts w:ascii="Times New Roman" w:hAnsi="Times New Roman" w:cs="Times New Roman"/>
          <w:sz w:val="28"/>
          <w:szCs w:val="28"/>
        </w:rPr>
        <w:t xml:space="preserve">поступила корреспонденция с уведомлением за № _______________________ от гражданина _____________________________________________________,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825" w:rsidRPr="00257AA8" w:rsidRDefault="00EE3825" w:rsidP="00EE3825">
      <w:pPr>
        <w:ind w:left="3540" w:firstLine="708"/>
        <w:rPr>
          <w:rFonts w:ascii="Times New Roman" w:hAnsi="Times New Roman" w:cs="Times New Roman"/>
          <w:sz w:val="22"/>
          <w:szCs w:val="28"/>
        </w:rPr>
      </w:pPr>
      <w:r w:rsidRPr="00257AA8">
        <w:rPr>
          <w:rFonts w:ascii="Times New Roman" w:hAnsi="Times New Roman" w:cs="Times New Roman"/>
          <w:sz w:val="22"/>
          <w:szCs w:val="28"/>
        </w:rPr>
        <w:t>(фамилия, имя, отчество (при наличии))</w:t>
      </w:r>
    </w:p>
    <w:p w:rsidR="00EE3825" w:rsidRDefault="00EE3825" w:rsidP="00EE382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B2B32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AB2B32">
        <w:rPr>
          <w:rFonts w:ascii="Times New Roman" w:hAnsi="Times New Roman" w:cs="Times New Roman"/>
          <w:sz w:val="28"/>
          <w:szCs w:val="28"/>
        </w:rPr>
        <w:t xml:space="preserve"> по адресу: 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B2B32">
        <w:rPr>
          <w:rFonts w:ascii="Times New Roman" w:hAnsi="Times New Roman" w:cs="Times New Roman"/>
          <w:sz w:val="28"/>
          <w:szCs w:val="28"/>
        </w:rPr>
        <w:t>___</w:t>
      </w:r>
    </w:p>
    <w:p w:rsidR="00EE3825" w:rsidRPr="00257AA8" w:rsidRDefault="00EE3825" w:rsidP="00EE3825">
      <w:pPr>
        <w:pStyle w:val="40"/>
        <w:shd w:val="clear" w:color="auto" w:fill="auto"/>
        <w:spacing w:before="0" w:after="326" w:line="190" w:lineRule="exact"/>
        <w:ind w:left="3280"/>
        <w:jc w:val="left"/>
        <w:rPr>
          <w:rFonts w:eastAsia="Arial Unicode MS"/>
          <w:color w:val="000000"/>
          <w:sz w:val="22"/>
          <w:szCs w:val="28"/>
          <w:lang w:eastAsia="ru-RU"/>
        </w:rPr>
      </w:pPr>
      <w:r w:rsidRPr="00257AA8">
        <w:rPr>
          <w:rFonts w:eastAsia="Arial Unicode MS"/>
          <w:color w:val="000000"/>
          <w:sz w:val="22"/>
          <w:szCs w:val="28"/>
          <w:lang w:eastAsia="ru-RU"/>
        </w:rPr>
        <w:t>(муниципальное образование, населенный пункт)</w:t>
      </w:r>
    </w:p>
    <w:p w:rsidR="00453DF7" w:rsidRPr="00652052" w:rsidRDefault="00453DF7" w:rsidP="00EE382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052">
        <w:rPr>
          <w:rFonts w:ascii="Times New Roman" w:hAnsi="Times New Roman" w:cs="Times New Roman"/>
          <w:sz w:val="28"/>
          <w:szCs w:val="28"/>
        </w:rPr>
        <w:t>При  вскрытии почтового отправления обнаружен</w:t>
      </w:r>
      <w:r w:rsidR="0006101A">
        <w:rPr>
          <w:rFonts w:ascii="Times New Roman" w:hAnsi="Times New Roman" w:cs="Times New Roman"/>
          <w:sz w:val="28"/>
          <w:szCs w:val="28"/>
        </w:rPr>
        <w:t>ы</w:t>
      </w:r>
      <w:r w:rsidRPr="00652052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06101A">
        <w:rPr>
          <w:rFonts w:ascii="Times New Roman" w:hAnsi="Times New Roman" w:cs="Times New Roman"/>
          <w:sz w:val="28"/>
          <w:szCs w:val="28"/>
        </w:rPr>
        <w:t>ы и материалы</w:t>
      </w:r>
      <w:r w:rsidRPr="00652052">
        <w:rPr>
          <w:rFonts w:ascii="Times New Roman" w:hAnsi="Times New Roman" w:cs="Times New Roman"/>
          <w:sz w:val="28"/>
          <w:szCs w:val="28"/>
        </w:rPr>
        <w:t xml:space="preserve">, </w:t>
      </w:r>
      <w:r w:rsidR="0006101A">
        <w:rPr>
          <w:rFonts w:ascii="Times New Roman" w:hAnsi="Times New Roman" w:cs="Times New Roman"/>
          <w:sz w:val="28"/>
          <w:szCs w:val="28"/>
        </w:rPr>
        <w:t>не являющиеся подтверждением доводов, изложенных в обращении, а именно</w:t>
      </w:r>
      <w:r w:rsidRPr="00652052">
        <w:rPr>
          <w:rFonts w:ascii="Times New Roman" w:hAnsi="Times New Roman" w:cs="Times New Roman"/>
          <w:sz w:val="28"/>
          <w:szCs w:val="28"/>
        </w:rPr>
        <w:t>:</w:t>
      </w:r>
    </w:p>
    <w:p w:rsidR="00453DF7" w:rsidRPr="00652052" w:rsidRDefault="00453DF7" w:rsidP="00453DF7">
      <w:pPr>
        <w:rPr>
          <w:rFonts w:ascii="Times New Roman" w:hAnsi="Times New Roman" w:cs="Times New Roman"/>
          <w:sz w:val="28"/>
          <w:szCs w:val="28"/>
        </w:rPr>
      </w:pPr>
      <w:r w:rsidRPr="00652052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D45369">
        <w:rPr>
          <w:rFonts w:ascii="Times New Roman" w:hAnsi="Times New Roman" w:cs="Times New Roman"/>
          <w:sz w:val="28"/>
          <w:szCs w:val="28"/>
        </w:rPr>
        <w:t>_</w:t>
      </w:r>
      <w:r w:rsidRPr="00652052">
        <w:rPr>
          <w:rFonts w:ascii="Times New Roman" w:hAnsi="Times New Roman" w:cs="Times New Roman"/>
          <w:sz w:val="28"/>
          <w:szCs w:val="28"/>
        </w:rPr>
        <w:t>____</w:t>
      </w:r>
    </w:p>
    <w:p w:rsidR="00453DF7" w:rsidRPr="00652052" w:rsidRDefault="00453DF7" w:rsidP="00453DF7">
      <w:pPr>
        <w:rPr>
          <w:rFonts w:ascii="Times New Roman" w:hAnsi="Times New Roman" w:cs="Times New Roman"/>
          <w:sz w:val="28"/>
          <w:szCs w:val="28"/>
        </w:rPr>
      </w:pPr>
      <w:r w:rsidRPr="00652052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06101A">
        <w:rPr>
          <w:rFonts w:ascii="Times New Roman" w:hAnsi="Times New Roman" w:cs="Times New Roman"/>
          <w:sz w:val="28"/>
          <w:szCs w:val="28"/>
        </w:rPr>
        <w:t>_</w:t>
      </w:r>
      <w:r w:rsidRPr="00652052">
        <w:rPr>
          <w:rFonts w:ascii="Times New Roman" w:hAnsi="Times New Roman" w:cs="Times New Roman"/>
          <w:sz w:val="28"/>
          <w:szCs w:val="28"/>
        </w:rPr>
        <w:t>_</w:t>
      </w:r>
    </w:p>
    <w:p w:rsidR="00EE3825" w:rsidRDefault="00EE3825" w:rsidP="00EE382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 xml:space="preserve">Настоящий акт составлен в 2 </w:t>
      </w:r>
      <w:r>
        <w:rPr>
          <w:rFonts w:ascii="Times New Roman" w:hAnsi="Times New Roman" w:cs="Times New Roman"/>
          <w:sz w:val="28"/>
          <w:szCs w:val="28"/>
        </w:rPr>
        <w:t xml:space="preserve">подлинных </w:t>
      </w:r>
      <w:r w:rsidRPr="00AB2B32">
        <w:rPr>
          <w:rFonts w:ascii="Times New Roman" w:hAnsi="Times New Roman" w:cs="Times New Roman"/>
          <w:sz w:val="28"/>
          <w:szCs w:val="28"/>
        </w:rPr>
        <w:t>экземплярах.</w:t>
      </w:r>
    </w:p>
    <w:p w:rsidR="00EE3825" w:rsidRPr="00AB2B32" w:rsidRDefault="00EE3825" w:rsidP="00EE382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Подписи:</w:t>
      </w:r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EE3825" w:rsidRPr="00257AA8" w:rsidRDefault="00EE3825" w:rsidP="00EE3825">
      <w:pPr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2"/>
          <w:szCs w:val="28"/>
        </w:rPr>
        <w:tab/>
      </w:r>
      <w:r w:rsidRPr="00257AA8">
        <w:rPr>
          <w:rFonts w:ascii="Times New Roman" w:hAnsi="Times New Roman" w:cs="Times New Roman"/>
          <w:sz w:val="22"/>
          <w:szCs w:val="28"/>
        </w:rPr>
        <w:t>инициалы, фамилия</w:t>
      </w:r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EE3825" w:rsidRPr="00257AA8" w:rsidRDefault="00EE3825" w:rsidP="00EE3825">
      <w:pPr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2"/>
          <w:szCs w:val="28"/>
        </w:rPr>
        <w:tab/>
      </w:r>
      <w:r w:rsidRPr="00257AA8">
        <w:rPr>
          <w:rFonts w:ascii="Times New Roman" w:hAnsi="Times New Roman" w:cs="Times New Roman"/>
          <w:sz w:val="22"/>
          <w:szCs w:val="28"/>
        </w:rPr>
        <w:t>инициалы, фамилия</w:t>
      </w:r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EE3825" w:rsidRPr="00257AA8" w:rsidRDefault="00EE3825" w:rsidP="00EE3825">
      <w:pPr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2"/>
          <w:szCs w:val="28"/>
        </w:rPr>
        <w:tab/>
      </w:r>
      <w:r w:rsidRPr="00257AA8">
        <w:rPr>
          <w:rFonts w:ascii="Times New Roman" w:hAnsi="Times New Roman" w:cs="Times New Roman"/>
          <w:sz w:val="22"/>
          <w:szCs w:val="28"/>
        </w:rPr>
        <w:t>инициалы, фамилия</w:t>
      </w:r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3825" w:rsidRDefault="00EE3825" w:rsidP="00EE3825">
      <w:pPr>
        <w:rPr>
          <w:rFonts w:ascii="Times New Roman" w:hAnsi="Times New Roman" w:cs="Times New Roman"/>
          <w:sz w:val="28"/>
          <w:szCs w:val="28"/>
        </w:rPr>
      </w:pPr>
    </w:p>
    <w:p w:rsidR="000A7F5E" w:rsidRPr="000A7F5E" w:rsidRDefault="000A7F5E" w:rsidP="000A7F5E">
      <w:pPr>
        <w:rPr>
          <w:rFonts w:ascii="Times New Roman" w:hAnsi="Times New Roman" w:cs="Times New Roman"/>
          <w:sz w:val="28"/>
          <w:szCs w:val="28"/>
        </w:rPr>
      </w:pPr>
      <w:r w:rsidRPr="000A7F5E">
        <w:rPr>
          <w:rFonts w:ascii="Times New Roman" w:hAnsi="Times New Roman" w:cs="Times New Roman"/>
          <w:sz w:val="28"/>
          <w:szCs w:val="28"/>
        </w:rPr>
        <w:t xml:space="preserve">Глава Советского сельского поселения </w:t>
      </w:r>
    </w:p>
    <w:p w:rsidR="000A7F5E" w:rsidRPr="000A7F5E" w:rsidRDefault="000A7F5E" w:rsidP="000A7F5E">
      <w:pPr>
        <w:rPr>
          <w:rFonts w:ascii="Times New Roman" w:hAnsi="Times New Roman" w:cs="Times New Roman"/>
          <w:b/>
          <w:sz w:val="28"/>
          <w:szCs w:val="28"/>
        </w:rPr>
      </w:pPr>
      <w:r w:rsidRPr="000A7F5E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0A7F5E">
        <w:rPr>
          <w:rFonts w:ascii="Times New Roman" w:hAnsi="Times New Roman" w:cs="Times New Roman"/>
          <w:sz w:val="28"/>
          <w:szCs w:val="28"/>
        </w:rPr>
        <w:tab/>
      </w:r>
      <w:r w:rsidRPr="000A7F5E">
        <w:rPr>
          <w:rFonts w:ascii="Times New Roman" w:hAnsi="Times New Roman" w:cs="Times New Roman"/>
          <w:sz w:val="28"/>
          <w:szCs w:val="28"/>
        </w:rPr>
        <w:tab/>
      </w:r>
      <w:r w:rsidRPr="000A7F5E">
        <w:rPr>
          <w:rFonts w:ascii="Times New Roman" w:hAnsi="Times New Roman" w:cs="Times New Roman"/>
          <w:sz w:val="28"/>
          <w:szCs w:val="28"/>
        </w:rPr>
        <w:tab/>
      </w:r>
      <w:r w:rsidRPr="000A7F5E">
        <w:rPr>
          <w:rFonts w:ascii="Times New Roman" w:hAnsi="Times New Roman" w:cs="Times New Roman"/>
          <w:sz w:val="28"/>
          <w:szCs w:val="28"/>
        </w:rPr>
        <w:tab/>
      </w:r>
      <w:r w:rsidRPr="000A7F5E">
        <w:rPr>
          <w:rFonts w:ascii="Times New Roman" w:hAnsi="Times New Roman" w:cs="Times New Roman"/>
          <w:sz w:val="28"/>
          <w:szCs w:val="28"/>
        </w:rPr>
        <w:tab/>
      </w:r>
      <w:r w:rsidRPr="000A7F5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spellStart"/>
      <w:r w:rsidRPr="000A7F5E">
        <w:rPr>
          <w:rFonts w:ascii="Times New Roman" w:hAnsi="Times New Roman" w:cs="Times New Roman"/>
          <w:sz w:val="28"/>
          <w:szCs w:val="28"/>
        </w:rPr>
        <w:t>С.Ю.Копылов</w:t>
      </w:r>
      <w:proofErr w:type="spellEnd"/>
    </w:p>
    <w:p w:rsidR="00800E87" w:rsidRPr="003F65B8" w:rsidRDefault="00800E87" w:rsidP="000A7F5E">
      <w:pPr>
        <w:rPr>
          <w:rFonts w:ascii="Times New Roman" w:hAnsi="Times New Roman" w:cs="Times New Roman"/>
          <w:b/>
          <w:sz w:val="28"/>
          <w:szCs w:val="28"/>
        </w:rPr>
      </w:pPr>
    </w:p>
    <w:sectPr w:rsidR="00800E87" w:rsidRPr="003F65B8" w:rsidSect="00EE382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51C" w:rsidRDefault="00C7751C" w:rsidP="00B556F7">
      <w:r>
        <w:separator/>
      </w:r>
    </w:p>
  </w:endnote>
  <w:endnote w:type="continuationSeparator" w:id="0">
    <w:p w:rsidR="00C7751C" w:rsidRDefault="00C7751C" w:rsidP="00B55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51C" w:rsidRDefault="00C7751C" w:rsidP="00B556F7">
      <w:r>
        <w:separator/>
      </w:r>
    </w:p>
  </w:footnote>
  <w:footnote w:type="continuationSeparator" w:id="0">
    <w:p w:rsidR="00C7751C" w:rsidRDefault="00C7751C" w:rsidP="00B55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825" w:rsidRDefault="00EE3825">
    <w:pPr>
      <w:pStyle w:val="12"/>
      <w:framePr w:h="211" w:wrap="none" w:vAnchor="text" w:hAnchor="page" w:x="6527" w:y="635"/>
      <w:shd w:val="clear" w:color="auto" w:fill="auto"/>
      <w:jc w:val="both"/>
    </w:pPr>
    <w:r>
      <w:rPr>
        <w:rStyle w:val="a6"/>
      </w:rPr>
      <w:t>10</w:t>
    </w:r>
  </w:p>
  <w:p w:rsidR="00EE3825" w:rsidRDefault="00EE3825">
    <w:pPr>
      <w:rPr>
        <w:color w:val="auto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1604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E3825" w:rsidRPr="00B556F7" w:rsidRDefault="00EE3825">
        <w:pPr>
          <w:pStyle w:val="aa"/>
          <w:jc w:val="center"/>
          <w:rPr>
            <w:rFonts w:ascii="Times New Roman" w:hAnsi="Times New Roman" w:cs="Times New Roman"/>
          </w:rPr>
        </w:pPr>
        <w:r w:rsidRPr="00B556F7">
          <w:rPr>
            <w:rFonts w:ascii="Times New Roman" w:hAnsi="Times New Roman" w:cs="Times New Roman"/>
          </w:rPr>
          <w:fldChar w:fldCharType="begin"/>
        </w:r>
        <w:r w:rsidRPr="00B556F7">
          <w:rPr>
            <w:rFonts w:ascii="Times New Roman" w:hAnsi="Times New Roman" w:cs="Times New Roman"/>
          </w:rPr>
          <w:instrText>PAGE   \* MERGEFORMAT</w:instrText>
        </w:r>
        <w:r w:rsidRPr="00B556F7">
          <w:rPr>
            <w:rFonts w:ascii="Times New Roman" w:hAnsi="Times New Roman" w:cs="Times New Roman"/>
          </w:rPr>
          <w:fldChar w:fldCharType="separate"/>
        </w:r>
        <w:r w:rsidR="000A7F5E">
          <w:rPr>
            <w:rFonts w:ascii="Times New Roman" w:hAnsi="Times New Roman" w:cs="Times New Roman"/>
            <w:noProof/>
          </w:rPr>
          <w:t>2</w:t>
        </w:r>
        <w:r w:rsidRPr="00B556F7">
          <w:rPr>
            <w:rFonts w:ascii="Times New Roman" w:hAnsi="Times New Roman" w:cs="Times New Roman"/>
          </w:rPr>
          <w:fldChar w:fldCharType="end"/>
        </w:r>
      </w:p>
    </w:sdtContent>
  </w:sdt>
  <w:p w:rsidR="00EE3825" w:rsidRDefault="00EE382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9"/>
    <w:multiLevelType w:val="multilevel"/>
    <w:tmpl w:val="00000008"/>
    <w:lvl w:ilvl="0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6">
    <w:nsid w:val="0000000F"/>
    <w:multiLevelType w:val="multilevel"/>
    <w:tmpl w:val="0000000E"/>
    <w:lvl w:ilvl="0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>
    <w:nsid w:val="00000011"/>
    <w:multiLevelType w:val="multilevel"/>
    <w:tmpl w:val="D8385B6C"/>
    <w:lvl w:ilvl="0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8">
    <w:nsid w:val="00000013"/>
    <w:multiLevelType w:val="multilevel"/>
    <w:tmpl w:val="00000012"/>
    <w:lvl w:ilvl="0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2">
    <w:nsid w:val="0000001B"/>
    <w:multiLevelType w:val="multilevel"/>
    <w:tmpl w:val="0000001A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3">
    <w:nsid w:val="0000001D"/>
    <w:multiLevelType w:val="multilevel"/>
    <w:tmpl w:val="0000001C"/>
    <w:lvl w:ilvl="0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4">
    <w:nsid w:val="0000001F"/>
    <w:multiLevelType w:val="multilevel"/>
    <w:tmpl w:val="0000001E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5">
    <w:nsid w:val="00000021"/>
    <w:multiLevelType w:val="multilevel"/>
    <w:tmpl w:val="00000020"/>
    <w:lvl w:ilvl="0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6">
    <w:nsid w:val="00000023"/>
    <w:multiLevelType w:val="multilevel"/>
    <w:tmpl w:val="00000022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7">
    <w:nsid w:val="1C772FCF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8">
    <w:nsid w:val="2EB9318F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9">
    <w:nsid w:val="33365C8C"/>
    <w:multiLevelType w:val="multilevel"/>
    <w:tmpl w:val="04A8DC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0">
    <w:nsid w:val="3F526E21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1">
    <w:nsid w:val="3FDD41F4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2">
    <w:nsid w:val="4F0F30E9"/>
    <w:multiLevelType w:val="multilevel"/>
    <w:tmpl w:val="4094C4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3">
    <w:nsid w:val="6AC2656A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4">
    <w:nsid w:val="6C4308A2"/>
    <w:multiLevelType w:val="multilevel"/>
    <w:tmpl w:val="335CA1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F1759FC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4"/>
  </w:num>
  <w:num w:numId="19">
    <w:abstractNumId w:val="19"/>
  </w:num>
  <w:num w:numId="20">
    <w:abstractNumId w:val="22"/>
  </w:num>
  <w:num w:numId="21">
    <w:abstractNumId w:val="21"/>
  </w:num>
  <w:num w:numId="22">
    <w:abstractNumId w:val="20"/>
  </w:num>
  <w:num w:numId="23">
    <w:abstractNumId w:val="18"/>
  </w:num>
  <w:num w:numId="24">
    <w:abstractNumId w:val="23"/>
  </w:num>
  <w:num w:numId="25">
    <w:abstractNumId w:val="25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57A"/>
    <w:rsid w:val="00000B06"/>
    <w:rsid w:val="00007DB8"/>
    <w:rsid w:val="0001557A"/>
    <w:rsid w:val="00030DBC"/>
    <w:rsid w:val="000313F0"/>
    <w:rsid w:val="00060C7D"/>
    <w:rsid w:val="0006101A"/>
    <w:rsid w:val="00072721"/>
    <w:rsid w:val="000A7F5E"/>
    <w:rsid w:val="000B21D6"/>
    <w:rsid w:val="000E61C9"/>
    <w:rsid w:val="0012076C"/>
    <w:rsid w:val="001367BC"/>
    <w:rsid w:val="001A402D"/>
    <w:rsid w:val="001B55AC"/>
    <w:rsid w:val="001C2ACC"/>
    <w:rsid w:val="001C76EA"/>
    <w:rsid w:val="00207AD4"/>
    <w:rsid w:val="00244ABE"/>
    <w:rsid w:val="00257AA8"/>
    <w:rsid w:val="002D2FA1"/>
    <w:rsid w:val="002F068A"/>
    <w:rsid w:val="002F62BA"/>
    <w:rsid w:val="003372E7"/>
    <w:rsid w:val="003649BA"/>
    <w:rsid w:val="003A7371"/>
    <w:rsid w:val="003C649E"/>
    <w:rsid w:val="003E36FA"/>
    <w:rsid w:val="003F58C2"/>
    <w:rsid w:val="003F65B8"/>
    <w:rsid w:val="00412E21"/>
    <w:rsid w:val="004173F6"/>
    <w:rsid w:val="0042523F"/>
    <w:rsid w:val="00453DF7"/>
    <w:rsid w:val="004918B8"/>
    <w:rsid w:val="005025C0"/>
    <w:rsid w:val="0052077C"/>
    <w:rsid w:val="00527502"/>
    <w:rsid w:val="00534310"/>
    <w:rsid w:val="005F4B90"/>
    <w:rsid w:val="00612D95"/>
    <w:rsid w:val="00631EEF"/>
    <w:rsid w:val="00663154"/>
    <w:rsid w:val="0068307E"/>
    <w:rsid w:val="006B3638"/>
    <w:rsid w:val="006D3116"/>
    <w:rsid w:val="007216A6"/>
    <w:rsid w:val="00747E1C"/>
    <w:rsid w:val="00800E87"/>
    <w:rsid w:val="00880B59"/>
    <w:rsid w:val="008810D6"/>
    <w:rsid w:val="00882BC1"/>
    <w:rsid w:val="008A0E09"/>
    <w:rsid w:val="008D107D"/>
    <w:rsid w:val="008F7C90"/>
    <w:rsid w:val="009131C2"/>
    <w:rsid w:val="009758F4"/>
    <w:rsid w:val="00981596"/>
    <w:rsid w:val="009815F4"/>
    <w:rsid w:val="009902B4"/>
    <w:rsid w:val="009C5BA9"/>
    <w:rsid w:val="00A03006"/>
    <w:rsid w:val="00A30C06"/>
    <w:rsid w:val="00A3777B"/>
    <w:rsid w:val="00A62754"/>
    <w:rsid w:val="00A67D51"/>
    <w:rsid w:val="00A73252"/>
    <w:rsid w:val="00AA01F9"/>
    <w:rsid w:val="00AB2B32"/>
    <w:rsid w:val="00AC75F9"/>
    <w:rsid w:val="00AE7587"/>
    <w:rsid w:val="00B01A01"/>
    <w:rsid w:val="00B34EC7"/>
    <w:rsid w:val="00B53852"/>
    <w:rsid w:val="00B556F7"/>
    <w:rsid w:val="00C257B8"/>
    <w:rsid w:val="00C2605E"/>
    <w:rsid w:val="00C5503C"/>
    <w:rsid w:val="00C7751C"/>
    <w:rsid w:val="00C83A55"/>
    <w:rsid w:val="00C843E5"/>
    <w:rsid w:val="00C933C1"/>
    <w:rsid w:val="00C966F5"/>
    <w:rsid w:val="00CC69BA"/>
    <w:rsid w:val="00CD409A"/>
    <w:rsid w:val="00CF22A8"/>
    <w:rsid w:val="00D33DE4"/>
    <w:rsid w:val="00D417E1"/>
    <w:rsid w:val="00D45369"/>
    <w:rsid w:val="00D57C25"/>
    <w:rsid w:val="00D74AEF"/>
    <w:rsid w:val="00D90216"/>
    <w:rsid w:val="00D9035F"/>
    <w:rsid w:val="00DA7C45"/>
    <w:rsid w:val="00E12E0E"/>
    <w:rsid w:val="00E16DFD"/>
    <w:rsid w:val="00EA089E"/>
    <w:rsid w:val="00EA5EFB"/>
    <w:rsid w:val="00EC4429"/>
    <w:rsid w:val="00EE3825"/>
    <w:rsid w:val="00EE5CC2"/>
    <w:rsid w:val="00F06404"/>
    <w:rsid w:val="00F357FC"/>
    <w:rsid w:val="00F61114"/>
    <w:rsid w:val="00F921A8"/>
    <w:rsid w:val="00F9572B"/>
    <w:rsid w:val="00FB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B32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D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556F7"/>
    <w:rPr>
      <w:rFonts w:cs="Times New Roman"/>
      <w:color w:val="0066CC"/>
      <w:u w:val="single"/>
    </w:rPr>
  </w:style>
  <w:style w:type="character" w:customStyle="1" w:styleId="11">
    <w:name w:val="Основной текст Знак1"/>
    <w:basedOn w:val="a0"/>
    <w:link w:val="a4"/>
    <w:uiPriority w:val="99"/>
    <w:locked/>
    <w:rsid w:val="00B556F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Колонтитул_"/>
    <w:basedOn w:val="a0"/>
    <w:link w:val="12"/>
    <w:uiPriority w:val="99"/>
    <w:locked/>
    <w:rsid w:val="00B556F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Колонтитул"/>
    <w:basedOn w:val="a5"/>
    <w:uiPriority w:val="99"/>
    <w:rsid w:val="00B556F7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4">
    <w:name w:val="Body Text"/>
    <w:basedOn w:val="a"/>
    <w:link w:val="11"/>
    <w:uiPriority w:val="99"/>
    <w:rsid w:val="00B556F7"/>
    <w:pPr>
      <w:shd w:val="clear" w:color="auto" w:fill="FFFFFF"/>
      <w:spacing w:before="240" w:after="840" w:line="240" w:lineRule="atLeast"/>
      <w:ind w:hanging="1960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2">
    <w:name w:val="Колонтитул1"/>
    <w:basedOn w:val="a"/>
    <w:link w:val="a5"/>
    <w:uiPriority w:val="99"/>
    <w:rsid w:val="00B556F7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A0E09"/>
    <w:pPr>
      <w:ind w:left="720"/>
      <w:contextualSpacing/>
    </w:pPr>
  </w:style>
  <w:style w:type="paragraph" w:customStyle="1" w:styleId="ConsPlusNormal">
    <w:name w:val="ConsPlusNormal"/>
    <w:rsid w:val="00CC6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B2B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d">
    <w:name w:val="No Spacing"/>
    <w:uiPriority w:val="1"/>
    <w:qFormat/>
    <w:rsid w:val="00AB2B3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53DF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3F65B8"/>
    <w:rPr>
      <w:b/>
      <w:bCs/>
      <w:color w:val="008000"/>
    </w:rPr>
  </w:style>
  <w:style w:type="paragraph" w:customStyle="1" w:styleId="af">
    <w:name w:val="Таблицы (моноширинный)"/>
    <w:basedOn w:val="a"/>
    <w:next w:val="a"/>
    <w:rsid w:val="003F65B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</w:rPr>
  </w:style>
  <w:style w:type="paragraph" w:styleId="2">
    <w:name w:val="List 2"/>
    <w:basedOn w:val="a"/>
    <w:rsid w:val="0012076C"/>
    <w:pPr>
      <w:widowControl w:val="0"/>
      <w:autoSpaceDE w:val="0"/>
      <w:autoSpaceDN w:val="0"/>
      <w:adjustRightInd w:val="0"/>
      <w:ind w:left="566" w:hanging="283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257AA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57AA8"/>
    <w:pPr>
      <w:shd w:val="clear" w:color="auto" w:fill="FFFFFF"/>
      <w:spacing w:before="1020" w:after="6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C933C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933C1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B32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D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556F7"/>
    <w:rPr>
      <w:rFonts w:cs="Times New Roman"/>
      <w:color w:val="0066CC"/>
      <w:u w:val="single"/>
    </w:rPr>
  </w:style>
  <w:style w:type="character" w:customStyle="1" w:styleId="11">
    <w:name w:val="Основной текст Знак1"/>
    <w:basedOn w:val="a0"/>
    <w:link w:val="a4"/>
    <w:uiPriority w:val="99"/>
    <w:locked/>
    <w:rsid w:val="00B556F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Колонтитул_"/>
    <w:basedOn w:val="a0"/>
    <w:link w:val="12"/>
    <w:uiPriority w:val="99"/>
    <w:locked/>
    <w:rsid w:val="00B556F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Колонтитул"/>
    <w:basedOn w:val="a5"/>
    <w:uiPriority w:val="99"/>
    <w:rsid w:val="00B556F7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4">
    <w:name w:val="Body Text"/>
    <w:basedOn w:val="a"/>
    <w:link w:val="11"/>
    <w:uiPriority w:val="99"/>
    <w:rsid w:val="00B556F7"/>
    <w:pPr>
      <w:shd w:val="clear" w:color="auto" w:fill="FFFFFF"/>
      <w:spacing w:before="240" w:after="840" w:line="240" w:lineRule="atLeast"/>
      <w:ind w:hanging="1960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2">
    <w:name w:val="Колонтитул1"/>
    <w:basedOn w:val="a"/>
    <w:link w:val="a5"/>
    <w:uiPriority w:val="99"/>
    <w:rsid w:val="00B556F7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A0E09"/>
    <w:pPr>
      <w:ind w:left="720"/>
      <w:contextualSpacing/>
    </w:pPr>
  </w:style>
  <w:style w:type="paragraph" w:customStyle="1" w:styleId="ConsPlusNormal">
    <w:name w:val="ConsPlusNormal"/>
    <w:rsid w:val="00CC6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B2B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d">
    <w:name w:val="No Spacing"/>
    <w:uiPriority w:val="1"/>
    <w:qFormat/>
    <w:rsid w:val="00AB2B3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53DF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3F65B8"/>
    <w:rPr>
      <w:b/>
      <w:bCs/>
      <w:color w:val="008000"/>
    </w:rPr>
  </w:style>
  <w:style w:type="paragraph" w:customStyle="1" w:styleId="af">
    <w:name w:val="Таблицы (моноширинный)"/>
    <w:basedOn w:val="a"/>
    <w:next w:val="a"/>
    <w:rsid w:val="003F65B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</w:rPr>
  </w:style>
  <w:style w:type="paragraph" w:styleId="2">
    <w:name w:val="List 2"/>
    <w:basedOn w:val="a"/>
    <w:rsid w:val="0012076C"/>
    <w:pPr>
      <w:widowControl w:val="0"/>
      <w:autoSpaceDE w:val="0"/>
      <w:autoSpaceDN w:val="0"/>
      <w:adjustRightInd w:val="0"/>
      <w:ind w:left="566" w:hanging="283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257AA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57AA8"/>
    <w:pPr>
      <w:shd w:val="clear" w:color="auto" w:fill="FFFFFF"/>
      <w:spacing w:before="1020" w:after="6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C933C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933C1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0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SMART</cp:lastModifiedBy>
  <cp:revision>3</cp:revision>
  <cp:lastPrinted>2023-08-03T09:37:00Z</cp:lastPrinted>
  <dcterms:created xsi:type="dcterms:W3CDTF">2024-04-25T08:05:00Z</dcterms:created>
  <dcterms:modified xsi:type="dcterms:W3CDTF">2024-05-08T13:14:00Z</dcterms:modified>
</cp:coreProperties>
</file>